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设备维修记录</w:t>
      </w:r>
    </w:p>
    <w:p>
      <w:r>
        <w:t>记录编号：FM-076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>
        <w:tc>
          <w:tcPr>
            <w:tcW w:type="dxa" w:w="1038"/>
          </w:tcPr>
          <w:p>
            <w:r>
              <w:rPr>
                <w:b/>
                <w:sz w:val="18"/>
              </w:rPr>
              <w:t>设备名称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故障日期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故障描述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维修内容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更换备件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维修人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验收结果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表单编号：FM-076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